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D0D" w:rsidRDefault="00CD6D0D">
      <w:r>
        <w:t>d</w:t>
      </w:r>
      <w:r>
        <w:t>sfsfdsqgqsggfgfggq</w:t>
      </w:r>
    </w:p>
    <w:p w:rsidR="00FD345D" w:rsidRDefault="00CD6D0D">
      <w:r>
        <w:t>sdfgqgqgfghqfd</w:t>
      </w:r>
      <w:r>
        <w:br/>
      </w:r>
    </w:p>
    <w:p w:rsidR="00FD345D" w:rsidRDefault="00CD6D0D">
      <w:r>
        <w:t>fgqdg</w:t>
      </w:r>
      <w:r>
        <w:br/>
      </w:r>
    </w:p>
    <w:p w:rsidR="00FD345D" w:rsidRDefault="00CD6D0D">
      <w:r>
        <w:t>dg</w:t>
      </w:r>
      <w:r>
        <w:br/>
      </w:r>
    </w:p>
    <w:p w:rsidR="00FD345D" w:rsidRDefault="00CD6D0D">
      <w:r>
        <w:t>dfsddsfg</w:t>
      </w:r>
      <w:r>
        <w:br/>
        <w:t>dfgdfgdfgdfhhdfhdfh</w:t>
      </w:r>
      <w:bookmarkStart w:id="0" w:name="_GoBack"/>
      <w:bookmarkEnd w:id="0"/>
      <w:r>
        <w:br/>
      </w:r>
    </w:p>
    <w:p w:rsidR="00FD345D" w:rsidRDefault="00CD6D0D">
      <w:r>
        <w:br/>
      </w:r>
    </w:p>
    <w:p w:rsidR="00FD345D" w:rsidRDefault="00CD6D0D">
      <w:r>
        <w:t>sdfgqsgqg</w:t>
      </w:r>
    </w:p>
    <w:sectPr w:rsidR="00FD345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CD6D0D"/>
    <w:rsid w:val="00FC693F"/>
    <w:rsid w:val="00FD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6792E28-0E93-490F-AD25-EB5157B64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Patrice Delpy</cp:lastModifiedBy>
  <cp:revision>2</cp:revision>
  <dcterms:created xsi:type="dcterms:W3CDTF">2013-12-23T23:15:00Z</dcterms:created>
  <dcterms:modified xsi:type="dcterms:W3CDTF">2018-11-13T17:03:00Z</dcterms:modified>
  <cp:category/>
</cp:coreProperties>
</file>